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9580145" w14:textId="50BD40B1" w:rsidR="00D55C4F" w:rsidRPr="00D36205" w:rsidRDefault="00D55C4F" w:rsidP="00D36205">
      <w:pPr>
        <w:pStyle w:val="Normalny1"/>
        <w:shd w:val="clear" w:color="auto" w:fill="FFFFFF"/>
        <w:rPr>
          <w:color w:val="000000"/>
          <w:sz w:val="24"/>
          <w:szCs w:val="24"/>
        </w:rPr>
      </w:pPr>
      <w:r w:rsidRPr="00D36205">
        <w:rPr>
          <w:sz w:val="24"/>
          <w:szCs w:val="24"/>
        </w:rPr>
        <w:t xml:space="preserve">                    </w:t>
      </w:r>
    </w:p>
    <w:p w14:paraId="75ABFC5D" w14:textId="1130651D" w:rsidR="00BF3A4B" w:rsidRPr="00BF3A4B" w:rsidRDefault="00BF3A4B" w:rsidP="00BF3A4B">
      <w:pPr>
        <w:spacing w:after="60"/>
        <w:jc w:val="right"/>
        <w:rPr>
          <w:rFonts w:ascii="Arial" w:hAnsi="Arial" w:cs="Arial"/>
          <w:b/>
        </w:rPr>
      </w:pPr>
      <w:r w:rsidRPr="00BF3A4B">
        <w:rPr>
          <w:rFonts w:ascii="Arial" w:hAnsi="Arial" w:cs="Arial"/>
          <w:b/>
        </w:rPr>
        <w:t>Załącznik nr 6 do SWZ</w:t>
      </w:r>
    </w:p>
    <w:p w14:paraId="61FD8461" w14:textId="77777777" w:rsidR="00BF3A4B" w:rsidRPr="00BF3A4B" w:rsidRDefault="00BF3A4B" w:rsidP="00BF3A4B">
      <w:pPr>
        <w:spacing w:after="60"/>
        <w:jc w:val="both"/>
        <w:rPr>
          <w:rFonts w:ascii="Arial" w:hAnsi="Arial" w:cs="Arial"/>
        </w:rPr>
      </w:pPr>
    </w:p>
    <w:p w14:paraId="08A3B84B" w14:textId="77777777" w:rsidR="00BF3A4B" w:rsidRPr="00BF3A4B" w:rsidRDefault="00BF3A4B" w:rsidP="00BF3A4B">
      <w:pPr>
        <w:spacing w:after="60"/>
        <w:jc w:val="center"/>
        <w:rPr>
          <w:rFonts w:ascii="Arial" w:hAnsi="Arial" w:cs="Arial"/>
          <w:b/>
        </w:rPr>
      </w:pPr>
      <w:r w:rsidRPr="00BF3A4B">
        <w:rPr>
          <w:rFonts w:ascii="Arial" w:hAnsi="Arial" w:cs="Arial"/>
          <w:b/>
        </w:rPr>
        <w:t>WYKAZ USŁUG</w:t>
      </w:r>
    </w:p>
    <w:p w14:paraId="4C86F3B9" w14:textId="77777777" w:rsidR="00DB6D0C" w:rsidRDefault="00BF3A4B" w:rsidP="00DB6D0C">
      <w:pPr>
        <w:spacing w:after="60"/>
        <w:jc w:val="center"/>
        <w:rPr>
          <w:rFonts w:ascii="Arial" w:hAnsi="Arial" w:cs="Arial"/>
          <w:b/>
        </w:rPr>
      </w:pPr>
      <w:r w:rsidRPr="00BF3A4B">
        <w:rPr>
          <w:rFonts w:ascii="Arial" w:hAnsi="Arial" w:cs="Arial"/>
          <w:b/>
        </w:rPr>
        <w:t>w postępowaniu na</w:t>
      </w:r>
    </w:p>
    <w:p w14:paraId="66B34D0F" w14:textId="77777777" w:rsidR="00DB6D0C" w:rsidRDefault="00BF3A4B" w:rsidP="00DB6D0C">
      <w:pPr>
        <w:spacing w:after="60"/>
        <w:jc w:val="center"/>
        <w:rPr>
          <w:rFonts w:ascii="Arial" w:hAnsi="Arial" w:cs="Arial"/>
          <w:b/>
        </w:rPr>
      </w:pPr>
      <w:r w:rsidRPr="00BF3A4B">
        <w:rPr>
          <w:rFonts w:ascii="Arial" w:hAnsi="Arial" w:cs="Arial"/>
          <w:b/>
        </w:rPr>
        <w:t>ś</w:t>
      </w:r>
      <w:r w:rsidRPr="00BF3A4B">
        <w:rPr>
          <w:rFonts w:ascii="Arial" w:eastAsia="Verdana" w:hAnsi="Arial" w:cs="Arial"/>
          <w:b/>
          <w:bCs/>
        </w:rPr>
        <w:t xml:space="preserve">wiadczenie usług w zakresie </w:t>
      </w:r>
      <w:r w:rsidRPr="00BF3A4B">
        <w:rPr>
          <w:rFonts w:ascii="Arial" w:hAnsi="Arial" w:cs="Arial"/>
          <w:b/>
        </w:rPr>
        <w:t>ochrony, dozoru budynków i mienia</w:t>
      </w:r>
    </w:p>
    <w:p w14:paraId="10B235B4" w14:textId="1FC2F822" w:rsidR="00DB6D0C" w:rsidRDefault="00DB6D0C" w:rsidP="00DB6D0C">
      <w:pPr>
        <w:spacing w:after="60"/>
        <w:jc w:val="center"/>
        <w:rPr>
          <w:rFonts w:ascii="Arial" w:hAnsi="Arial" w:cs="Arial"/>
          <w:b/>
        </w:rPr>
      </w:pPr>
      <w:r>
        <w:rPr>
          <w:rFonts w:ascii="Arial" w:eastAsia="Verdana" w:hAnsi="Arial" w:cs="Arial"/>
          <w:b/>
          <w:bCs/>
          <w:sz w:val="21"/>
          <w:szCs w:val="21"/>
        </w:rPr>
        <w:t xml:space="preserve">oraz obsługi portierskiej </w:t>
      </w:r>
      <w:r w:rsidR="00BF3A4B" w:rsidRPr="00BF3A4B">
        <w:rPr>
          <w:rFonts w:ascii="Arial" w:hAnsi="Arial" w:cs="Arial"/>
          <w:b/>
        </w:rPr>
        <w:t>na rzecz Narodowego Starego Teatru</w:t>
      </w:r>
    </w:p>
    <w:p w14:paraId="20C22C90" w14:textId="32375B31" w:rsidR="00BF3A4B" w:rsidRPr="00BF3A4B" w:rsidRDefault="00BF3A4B" w:rsidP="00DB6D0C">
      <w:pPr>
        <w:spacing w:after="60"/>
        <w:jc w:val="center"/>
        <w:rPr>
          <w:rFonts w:ascii="Arial" w:hAnsi="Arial" w:cs="Arial"/>
          <w:b/>
        </w:rPr>
      </w:pPr>
      <w:r w:rsidRPr="00BF3A4B">
        <w:rPr>
          <w:rFonts w:ascii="Arial" w:hAnsi="Arial" w:cs="Arial"/>
          <w:b/>
        </w:rPr>
        <w:t>im. H</w:t>
      </w:r>
      <w:r w:rsidR="00DB6D0C">
        <w:rPr>
          <w:rFonts w:ascii="Arial" w:hAnsi="Arial" w:cs="Arial"/>
          <w:b/>
        </w:rPr>
        <w:t>.</w:t>
      </w:r>
      <w:r w:rsidRPr="00BF3A4B">
        <w:rPr>
          <w:rFonts w:ascii="Arial" w:hAnsi="Arial" w:cs="Arial"/>
          <w:b/>
        </w:rPr>
        <w:t xml:space="preserve"> Modrzejewskiej w Krakowie</w:t>
      </w:r>
    </w:p>
    <w:p w14:paraId="5434462F" w14:textId="3600D7E8" w:rsidR="00BF3A4B" w:rsidRPr="00BF3A4B" w:rsidRDefault="00BF3A4B" w:rsidP="00BF3A4B">
      <w:pPr>
        <w:tabs>
          <w:tab w:val="left" w:pos="3969"/>
        </w:tabs>
        <w:spacing w:after="60"/>
        <w:jc w:val="center"/>
        <w:rPr>
          <w:rFonts w:ascii="Arial" w:eastAsia="Verdana" w:hAnsi="Arial" w:cs="Arial"/>
          <w:b/>
        </w:rPr>
      </w:pPr>
      <w:r w:rsidRPr="00BF3A4B">
        <w:rPr>
          <w:rFonts w:ascii="Arial" w:eastAsia="Verdana" w:hAnsi="Arial" w:cs="Arial"/>
          <w:b/>
          <w:bCs/>
        </w:rPr>
        <w:t>znak</w:t>
      </w:r>
      <w:r w:rsidRPr="00BF3A4B">
        <w:rPr>
          <w:rFonts w:ascii="Arial" w:eastAsia="Verdana" w:hAnsi="Arial" w:cs="Arial"/>
          <w:b/>
        </w:rPr>
        <w:t xml:space="preserve"> ZP.282-</w:t>
      </w:r>
      <w:r w:rsidR="00386DAF">
        <w:rPr>
          <w:rFonts w:ascii="Arial" w:eastAsia="Verdana" w:hAnsi="Arial" w:cs="Arial"/>
          <w:b/>
        </w:rPr>
        <w:t>0</w:t>
      </w:r>
      <w:r w:rsidR="009062E9">
        <w:rPr>
          <w:rFonts w:ascii="Arial" w:eastAsia="Verdana" w:hAnsi="Arial" w:cs="Arial"/>
          <w:b/>
        </w:rPr>
        <w:t>5</w:t>
      </w:r>
      <w:r w:rsidR="00386DAF">
        <w:rPr>
          <w:rFonts w:ascii="Arial" w:eastAsia="Verdana" w:hAnsi="Arial" w:cs="Arial"/>
          <w:b/>
        </w:rPr>
        <w:t>/202</w:t>
      </w:r>
      <w:r w:rsidR="009062E9">
        <w:rPr>
          <w:rFonts w:ascii="Arial" w:eastAsia="Verdana" w:hAnsi="Arial" w:cs="Arial"/>
          <w:b/>
        </w:rPr>
        <w:t>6</w:t>
      </w:r>
    </w:p>
    <w:p w14:paraId="70CCA392" w14:textId="77777777" w:rsidR="00BF3A4B" w:rsidRPr="00BF3A4B" w:rsidRDefault="00BF3A4B" w:rsidP="00D36205">
      <w:pPr>
        <w:suppressAutoHyphens/>
        <w:spacing w:after="120"/>
        <w:rPr>
          <w:rFonts w:ascii="Arial" w:hAnsi="Arial" w:cs="Arial"/>
          <w:b/>
          <w:sz w:val="24"/>
          <w:szCs w:val="24"/>
          <w:lang w:eastAsia="ar-SA"/>
        </w:rPr>
      </w:pPr>
    </w:p>
    <w:p w14:paraId="7F7A511C" w14:textId="77777777" w:rsidR="00BF3A4B" w:rsidRPr="00BF3A4B" w:rsidRDefault="00BF3A4B" w:rsidP="00BF3A4B">
      <w:pPr>
        <w:spacing w:before="240" w:after="60"/>
        <w:jc w:val="both"/>
        <w:rPr>
          <w:rFonts w:ascii="Arial" w:eastAsia="Verdana" w:hAnsi="Arial" w:cs="Arial"/>
          <w:sz w:val="18"/>
          <w:szCs w:val="18"/>
        </w:rPr>
      </w:pPr>
      <w:r w:rsidRPr="00BF3A4B">
        <w:rPr>
          <w:rFonts w:ascii="Arial" w:eastAsia="Verdana" w:hAnsi="Arial" w:cs="Arial"/>
          <w:sz w:val="18"/>
          <w:szCs w:val="18"/>
        </w:rPr>
        <w:t>Działając w imieniu i na rzecz:</w:t>
      </w:r>
    </w:p>
    <w:p w14:paraId="12869064" w14:textId="77777777" w:rsidR="00BF3A4B" w:rsidRPr="00BF3A4B" w:rsidRDefault="00BF3A4B" w:rsidP="00BF3A4B">
      <w:pPr>
        <w:spacing w:before="240" w:after="60"/>
        <w:jc w:val="both"/>
        <w:rPr>
          <w:rFonts w:ascii="Arial" w:eastAsia="Verdana" w:hAnsi="Arial" w:cs="Arial"/>
          <w:sz w:val="18"/>
          <w:szCs w:val="18"/>
        </w:rPr>
      </w:pPr>
      <w:r w:rsidRPr="00BF3A4B">
        <w:rPr>
          <w:rFonts w:ascii="Arial" w:eastAsia="Verdana" w:hAnsi="Arial" w:cs="Arial"/>
          <w:sz w:val="18"/>
          <w:szCs w:val="18"/>
        </w:rPr>
        <w:t>_______________________________________________________________________________</w:t>
      </w:r>
    </w:p>
    <w:p w14:paraId="4F5E117D" w14:textId="77777777" w:rsidR="00BF3A4B" w:rsidRPr="00BF3A4B" w:rsidRDefault="00BF3A4B" w:rsidP="00BF3A4B">
      <w:pPr>
        <w:spacing w:before="240" w:after="60"/>
        <w:jc w:val="both"/>
        <w:rPr>
          <w:rFonts w:ascii="Arial" w:eastAsia="Verdana" w:hAnsi="Arial" w:cs="Arial"/>
          <w:b/>
          <w:sz w:val="18"/>
          <w:szCs w:val="18"/>
        </w:rPr>
      </w:pPr>
      <w:r w:rsidRPr="00BF3A4B">
        <w:rPr>
          <w:rFonts w:ascii="Arial" w:eastAsia="Verdana" w:hAnsi="Arial" w:cs="Arial"/>
          <w:b/>
          <w:sz w:val="18"/>
          <w:szCs w:val="18"/>
        </w:rPr>
        <w:t xml:space="preserve"> </w:t>
      </w:r>
    </w:p>
    <w:p w14:paraId="727299A7" w14:textId="48EE1D26" w:rsidR="00BF3A4B" w:rsidRPr="00BF3A4B" w:rsidRDefault="00BF3A4B" w:rsidP="00BF3A4B">
      <w:pPr>
        <w:spacing w:before="240" w:after="60"/>
        <w:jc w:val="both"/>
        <w:rPr>
          <w:rFonts w:ascii="Arial" w:eastAsia="Verdana" w:hAnsi="Arial" w:cs="Arial"/>
          <w:sz w:val="20"/>
          <w:szCs w:val="20"/>
        </w:rPr>
      </w:pPr>
      <w:r w:rsidRPr="00BF3A4B">
        <w:rPr>
          <w:rFonts w:ascii="Arial" w:eastAsia="Verdana" w:hAnsi="Arial" w:cs="Arial"/>
          <w:sz w:val="20"/>
          <w:szCs w:val="20"/>
        </w:rPr>
        <w:t xml:space="preserve">Oświadczam/oświadczamy, iż zrealizowaliśmy następujące główne usługi odpowiadające wymogom Zamawiającego postawionym w SWZ </w:t>
      </w:r>
      <w:r w:rsidR="00386DAF">
        <w:rPr>
          <w:rFonts w:ascii="Arial" w:eastAsia="Verdana" w:hAnsi="Arial" w:cs="Arial"/>
          <w:sz w:val="20"/>
          <w:szCs w:val="20"/>
        </w:rPr>
        <w:t xml:space="preserve">rozdział </w:t>
      </w:r>
      <w:r w:rsidRPr="00BF3A4B">
        <w:rPr>
          <w:rFonts w:ascii="Arial" w:eastAsia="Verdana" w:hAnsi="Arial" w:cs="Arial"/>
          <w:sz w:val="20"/>
          <w:szCs w:val="20"/>
        </w:rPr>
        <w:t>V</w:t>
      </w:r>
      <w:r w:rsidR="00386DAF">
        <w:rPr>
          <w:rFonts w:ascii="Arial" w:eastAsia="Verdana" w:hAnsi="Arial" w:cs="Arial"/>
          <w:sz w:val="20"/>
          <w:szCs w:val="20"/>
        </w:rPr>
        <w:t xml:space="preserve"> pkt </w:t>
      </w:r>
      <w:r>
        <w:rPr>
          <w:rFonts w:ascii="Arial" w:eastAsia="Verdana" w:hAnsi="Arial" w:cs="Arial"/>
          <w:sz w:val="20"/>
          <w:szCs w:val="20"/>
        </w:rPr>
        <w:t>1</w:t>
      </w:r>
      <w:r w:rsidR="00386DAF">
        <w:rPr>
          <w:rFonts w:ascii="Arial" w:eastAsia="Verdana" w:hAnsi="Arial" w:cs="Arial"/>
          <w:sz w:val="20"/>
          <w:szCs w:val="20"/>
        </w:rPr>
        <w:t xml:space="preserve"> ppkt </w:t>
      </w:r>
      <w:r w:rsidRPr="00BF3A4B">
        <w:rPr>
          <w:rFonts w:ascii="Arial" w:eastAsia="Verdana" w:hAnsi="Arial" w:cs="Arial"/>
          <w:sz w:val="20"/>
          <w:szCs w:val="20"/>
        </w:rPr>
        <w:t>4:</w:t>
      </w:r>
    </w:p>
    <w:p w14:paraId="66D1B4FC" w14:textId="317D9281" w:rsidR="00BF3A4B" w:rsidRPr="00BF3A4B" w:rsidRDefault="00BF3A4B" w:rsidP="00BF3A4B">
      <w:pPr>
        <w:spacing w:before="240" w:after="60"/>
        <w:jc w:val="both"/>
        <w:rPr>
          <w:rFonts w:ascii="Arial" w:eastAsia="Verdana" w:hAnsi="Arial" w:cs="Arial"/>
          <w:sz w:val="18"/>
          <w:szCs w:val="18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5"/>
        <w:gridCol w:w="1680"/>
        <w:gridCol w:w="2205"/>
        <w:gridCol w:w="1365"/>
        <w:gridCol w:w="1365"/>
        <w:gridCol w:w="1845"/>
      </w:tblGrid>
      <w:tr w:rsidR="00BF3A4B" w:rsidRPr="00BF3A4B" w14:paraId="39DD589D" w14:textId="77777777" w:rsidTr="00FF4D91">
        <w:trPr>
          <w:trHeight w:val="1920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61919D1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Lp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C001A7A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Nazwa i adres zamawiającego, na rzecz którego wykonano usługę</w:t>
            </w:r>
          </w:p>
          <w:p w14:paraId="0B0492F7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2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986BCA3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</w:p>
          <w:p w14:paraId="50FF87D0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Nazwa Wykonawcy</w:t>
            </w:r>
          </w:p>
        </w:tc>
        <w:tc>
          <w:tcPr>
            <w:tcW w:w="1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60A2527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Przedmiot zamówienia</w:t>
            </w:r>
          </w:p>
          <w:p w14:paraId="7E404D43" w14:textId="5C3BCCBB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(opisać na czym polegało świadczenie usługi</w:t>
            </w:r>
            <w:r>
              <w:rPr>
                <w:rFonts w:ascii="Arial" w:eastAsia="Verdana" w:hAnsi="Arial" w:cs="Arial"/>
                <w:sz w:val="16"/>
                <w:szCs w:val="16"/>
              </w:rPr>
              <w:t xml:space="preserve"> oraz wskazać powierzchnię budynku</w:t>
            </w:r>
            <w:r w:rsidRPr="00BF3A4B">
              <w:rPr>
                <w:rFonts w:ascii="Arial" w:eastAsia="Verdana" w:hAnsi="Arial" w:cs="Arial"/>
                <w:sz w:val="16"/>
                <w:szCs w:val="16"/>
              </w:rPr>
              <w:t>)</w:t>
            </w:r>
          </w:p>
        </w:tc>
        <w:tc>
          <w:tcPr>
            <w:tcW w:w="1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3E10C8A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  <w:vertAlign w:val="superscript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Wartość Zamówienia</w:t>
            </w:r>
          </w:p>
        </w:tc>
        <w:tc>
          <w:tcPr>
            <w:tcW w:w="18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BAAADB9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Termin wykonania</w:t>
            </w:r>
          </w:p>
          <w:p w14:paraId="0DD776C4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rozpoczęcie/</w:t>
            </w:r>
          </w:p>
          <w:p w14:paraId="1DF3E7B1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zakończenie</w:t>
            </w:r>
          </w:p>
          <w:p w14:paraId="310C2467" w14:textId="77777777" w:rsidR="00BF3A4B" w:rsidRPr="00BF3A4B" w:rsidRDefault="00BF3A4B" w:rsidP="00FF4D91">
            <w:pPr>
              <w:jc w:val="center"/>
              <w:rPr>
                <w:rFonts w:ascii="Arial" w:eastAsia="Verdana" w:hAnsi="Arial" w:cs="Arial"/>
                <w:sz w:val="16"/>
                <w:szCs w:val="16"/>
              </w:rPr>
            </w:pPr>
            <w:r w:rsidRPr="00BF3A4B">
              <w:rPr>
                <w:rFonts w:ascii="Arial" w:eastAsia="Verdana" w:hAnsi="Arial" w:cs="Arial"/>
                <w:sz w:val="16"/>
                <w:szCs w:val="16"/>
              </w:rPr>
              <w:t>(mm-rr)</w:t>
            </w:r>
          </w:p>
        </w:tc>
      </w:tr>
      <w:tr w:rsidR="00BF3A4B" w:rsidRPr="00BF3A4B" w14:paraId="74B527F4" w14:textId="77777777" w:rsidTr="00FF4D91">
        <w:trPr>
          <w:trHeight w:val="1215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B9D46AA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  <w:r w:rsidRPr="00BF3A4B">
              <w:rPr>
                <w:rFonts w:ascii="Arial" w:eastAsia="Verdana" w:hAnsi="Arial" w:cs="Arial"/>
                <w:sz w:val="18"/>
                <w:szCs w:val="18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BACDA79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1463165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CE1B693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A25F8CD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DC68A51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</w:tr>
      <w:tr w:rsidR="00BF3A4B" w:rsidRPr="00BF3A4B" w14:paraId="20124097" w14:textId="77777777" w:rsidTr="00FF4D91">
        <w:trPr>
          <w:trHeight w:val="1170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4CAB672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  <w:r w:rsidRPr="00BF3A4B">
              <w:rPr>
                <w:rFonts w:ascii="Arial" w:eastAsia="Verdana" w:hAnsi="Arial" w:cs="Arial"/>
                <w:sz w:val="18"/>
                <w:szCs w:val="18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FC62887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0D9937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4BB821D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87B4FAE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DAC8FB7" w14:textId="77777777" w:rsidR="00BF3A4B" w:rsidRPr="00BF3A4B" w:rsidRDefault="00BF3A4B" w:rsidP="00FF4D91">
            <w:pPr>
              <w:spacing w:before="240"/>
              <w:jc w:val="both"/>
              <w:rPr>
                <w:rFonts w:ascii="Arial" w:eastAsia="Verdana" w:hAnsi="Arial" w:cs="Arial"/>
                <w:sz w:val="18"/>
                <w:szCs w:val="18"/>
              </w:rPr>
            </w:pPr>
          </w:p>
        </w:tc>
      </w:tr>
    </w:tbl>
    <w:p w14:paraId="1F5137A7" w14:textId="08CC2A81" w:rsidR="00BF3A4B" w:rsidRPr="00BF3A4B" w:rsidRDefault="00BF3A4B" w:rsidP="00BF3A4B">
      <w:pPr>
        <w:spacing w:before="240" w:after="60"/>
        <w:jc w:val="both"/>
        <w:rPr>
          <w:rFonts w:ascii="Arial" w:eastAsia="Verdana" w:hAnsi="Arial" w:cs="Arial"/>
          <w:sz w:val="18"/>
          <w:szCs w:val="18"/>
        </w:rPr>
      </w:pPr>
      <w:r w:rsidRPr="00BF3A4B">
        <w:rPr>
          <w:rFonts w:ascii="Arial" w:eastAsia="Verdana" w:hAnsi="Arial" w:cs="Arial"/>
          <w:sz w:val="18"/>
          <w:szCs w:val="18"/>
        </w:rPr>
        <w:t xml:space="preserve"> Oświadczam, że:</w:t>
      </w:r>
    </w:p>
    <w:p w14:paraId="09D0CE06" w14:textId="77777777" w:rsidR="00BF3A4B" w:rsidRPr="00BF3A4B" w:rsidRDefault="00BF3A4B" w:rsidP="00BF3A4B">
      <w:pPr>
        <w:spacing w:after="60"/>
        <w:ind w:left="560" w:hanging="280"/>
        <w:jc w:val="both"/>
        <w:rPr>
          <w:rFonts w:ascii="Arial" w:eastAsia="Verdana" w:hAnsi="Arial" w:cs="Arial"/>
          <w:sz w:val="18"/>
          <w:szCs w:val="18"/>
        </w:rPr>
      </w:pPr>
      <w:r w:rsidRPr="00BF3A4B">
        <w:rPr>
          <w:rFonts w:ascii="Arial" w:eastAsia="Verdana" w:hAnsi="Arial" w:cs="Arial"/>
          <w:sz w:val="18"/>
          <w:szCs w:val="18"/>
        </w:rPr>
        <w:t>1.  Umowy wskazane w poz. ________ zostały zrealizowane przez Wykonawcę/Wykonawców,</w:t>
      </w:r>
    </w:p>
    <w:p w14:paraId="035B6BA1" w14:textId="4DC48FC2" w:rsidR="00BF3A4B" w:rsidRPr="00BF3A4B" w:rsidRDefault="00BF3A4B" w:rsidP="00DB6D0C">
      <w:pPr>
        <w:spacing w:after="60"/>
        <w:ind w:left="560" w:hanging="280"/>
        <w:jc w:val="both"/>
        <w:rPr>
          <w:rFonts w:ascii="Arial" w:eastAsia="Verdana" w:hAnsi="Arial" w:cs="Arial"/>
          <w:sz w:val="18"/>
          <w:szCs w:val="18"/>
        </w:rPr>
      </w:pPr>
      <w:r w:rsidRPr="00BF3A4B">
        <w:rPr>
          <w:rFonts w:ascii="Arial" w:eastAsia="Verdana" w:hAnsi="Arial" w:cs="Arial"/>
          <w:sz w:val="18"/>
          <w:szCs w:val="18"/>
        </w:rPr>
        <w:t xml:space="preserve">2.  Umowy wskazane w poz. ________ zostały wykonane przez inne podmioty i Wykonawca polega na nim zgodnie z </w:t>
      </w:r>
      <w:r w:rsidR="00386DAF">
        <w:rPr>
          <w:rFonts w:ascii="Arial" w:eastAsia="Verdana" w:hAnsi="Arial" w:cs="Arial"/>
          <w:sz w:val="18"/>
          <w:szCs w:val="18"/>
        </w:rPr>
        <w:t>rozdziałem</w:t>
      </w:r>
      <w:r w:rsidRPr="00BF3A4B">
        <w:rPr>
          <w:rFonts w:ascii="Arial" w:eastAsia="Verdana" w:hAnsi="Arial" w:cs="Arial"/>
          <w:sz w:val="18"/>
          <w:szCs w:val="18"/>
        </w:rPr>
        <w:t xml:space="preserve"> IX SWZ.</w:t>
      </w:r>
    </w:p>
    <w:sectPr w:rsidR="00BF3A4B" w:rsidRPr="00BF3A4B" w:rsidSect="000912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09A0C" w14:textId="77777777" w:rsidR="00FA599E" w:rsidRDefault="00FA599E" w:rsidP="001F62A6">
      <w:pPr>
        <w:spacing w:after="0" w:line="240" w:lineRule="auto"/>
      </w:pPr>
      <w:r>
        <w:separator/>
      </w:r>
    </w:p>
  </w:endnote>
  <w:endnote w:type="continuationSeparator" w:id="0">
    <w:p w14:paraId="0985C929" w14:textId="77777777" w:rsidR="00FA599E" w:rsidRDefault="00FA599E" w:rsidP="001F6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-Light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11885" w14:textId="77777777" w:rsidR="00FF4D91" w:rsidRDefault="00FF4D91" w:rsidP="001128B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E088E" w14:textId="77777777" w:rsidR="00FA599E" w:rsidRDefault="00FA599E" w:rsidP="001F62A6">
      <w:pPr>
        <w:spacing w:after="0" w:line="240" w:lineRule="auto"/>
      </w:pPr>
      <w:r>
        <w:separator/>
      </w:r>
    </w:p>
  </w:footnote>
  <w:footnote w:type="continuationSeparator" w:id="0">
    <w:p w14:paraId="6FBFFD65" w14:textId="77777777" w:rsidR="00FA599E" w:rsidRDefault="00FA599E" w:rsidP="001F6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5E1A" w14:textId="77777777" w:rsidR="009062E9" w:rsidRDefault="009062E9" w:rsidP="009062E9">
    <w:pPr>
      <w:pBdr>
        <w:top w:val="nil"/>
        <w:left w:val="nil"/>
        <w:bottom w:val="single" w:sz="4" w:space="1" w:color="auto"/>
        <w:right w:val="nil"/>
        <w:between w:val="nil"/>
      </w:pBdr>
      <w:tabs>
        <w:tab w:val="left" w:pos="3645"/>
      </w:tabs>
      <w:jc w:val="center"/>
      <w:rPr>
        <w:color w:val="000000"/>
      </w:rPr>
    </w:pPr>
    <w:r>
      <w:rPr>
        <w:noProof/>
        <w:color w:val="3C3C3B"/>
        <w:sz w:val="16"/>
        <w:szCs w:val="16"/>
      </w:rPr>
      <w:drawing>
        <wp:inline distT="0" distB="0" distL="0" distR="0" wp14:anchorId="73AB1AB1" wp14:editId="062BEF4B">
          <wp:extent cx="1767535" cy="708945"/>
          <wp:effectExtent l="0" t="0" r="0" b="0"/>
          <wp:docPr id="1170958962" name="Obraz 1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958962" name="Obraz 1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540" cy="714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12032" w14:textId="0D265471" w:rsidR="00FF4D91" w:rsidRPr="009062E9" w:rsidRDefault="009062E9" w:rsidP="009062E9">
    <w:pPr>
      <w:pBdr>
        <w:top w:val="nil"/>
        <w:left w:val="nil"/>
        <w:bottom w:val="single" w:sz="4" w:space="1" w:color="auto"/>
        <w:right w:val="nil"/>
        <w:between w:val="nil"/>
      </w:pBdr>
      <w:jc w:val="right"/>
      <w:rPr>
        <w:color w:val="000000"/>
      </w:rPr>
    </w:pPr>
    <w:r w:rsidRPr="0037720E">
      <w:rPr>
        <w:rFonts w:ascii="Arial" w:hAnsi="Arial" w:cs="Arial"/>
        <w:b/>
        <w:bCs/>
        <w:sz w:val="15"/>
        <w:szCs w:val="15"/>
      </w:rPr>
      <w:t>Postępowanie ZP.282-</w:t>
    </w:r>
    <w:r>
      <w:rPr>
        <w:rFonts w:ascii="Arial" w:hAnsi="Arial" w:cs="Arial"/>
        <w:b/>
        <w:bCs/>
        <w:sz w:val="15"/>
        <w:szCs w:val="15"/>
      </w:rPr>
      <w:t>05</w:t>
    </w:r>
    <w:r w:rsidRPr="0037720E">
      <w:rPr>
        <w:rFonts w:ascii="Arial" w:hAnsi="Arial" w:cs="Arial"/>
        <w:b/>
        <w:bCs/>
        <w:sz w:val="15"/>
        <w:szCs w:val="15"/>
      </w:rPr>
      <w:t>/202</w:t>
    </w:r>
    <w:r>
      <w:rPr>
        <w:rFonts w:ascii="Arial" w:hAnsi="Arial" w:cs="Arial"/>
        <w:b/>
        <w:bCs/>
        <w:sz w:val="15"/>
        <w:szCs w:val="15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22208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1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7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69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7" w:hanging="18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0000001C"/>
    <w:multiLevelType w:val="multilevel"/>
    <w:tmpl w:val="737CBB2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D"/>
    <w:multiLevelType w:val="multilevel"/>
    <w:tmpl w:val="B8121B9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9D1D3E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09EB3792"/>
    <w:multiLevelType w:val="multilevel"/>
    <w:tmpl w:val="38F464DA"/>
    <w:lvl w:ilvl="0">
      <w:start w:val="1"/>
      <w:numFmt w:val="decimal"/>
      <w:lvlText w:val="%1."/>
      <w:lvlJc w:val="left"/>
      <w:pPr>
        <w:ind w:left="3621" w:hanging="360"/>
      </w:pPr>
      <w:rPr>
        <w:b w:val="0"/>
        <w:vertAlign w:val="baseline"/>
      </w:rPr>
    </w:lvl>
    <w:lvl w:ilvl="1">
      <w:start w:val="1"/>
      <w:numFmt w:val="decimal"/>
      <w:lvlText w:val="%2)"/>
      <w:lvlJc w:val="left"/>
      <w:pPr>
        <w:ind w:left="434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06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78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50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22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94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66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381" w:hanging="180"/>
      </w:pPr>
      <w:rPr>
        <w:vertAlign w:val="baseline"/>
      </w:rPr>
    </w:lvl>
  </w:abstractNum>
  <w:abstractNum w:abstractNumId="9" w15:restartNumberingAfterBreak="0">
    <w:nsid w:val="0A5F20B9"/>
    <w:multiLevelType w:val="multilevel"/>
    <w:tmpl w:val="FFFC1E8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b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0CE5583D"/>
    <w:multiLevelType w:val="multilevel"/>
    <w:tmpl w:val="DD94192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1" w15:restartNumberingAfterBreak="0">
    <w:nsid w:val="0F0910C0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2" w15:restartNumberingAfterBreak="0">
    <w:nsid w:val="14CD36B2"/>
    <w:multiLevelType w:val="multilevel"/>
    <w:tmpl w:val="0876F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20"/>
      <w:numFmt w:val="upperRoman"/>
      <w:lvlText w:val="%2."/>
      <w:lvlJc w:val="left"/>
      <w:pPr>
        <w:ind w:left="1800" w:hanging="720"/>
      </w:pPr>
      <w:rPr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3" w15:restartNumberingAfterBreak="0">
    <w:nsid w:val="14D9083F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4" w15:restartNumberingAfterBreak="0">
    <w:nsid w:val="193B23C4"/>
    <w:multiLevelType w:val="multilevel"/>
    <w:tmpl w:val="D9A892D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1BC91E45"/>
    <w:multiLevelType w:val="multilevel"/>
    <w:tmpl w:val="93188B4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6" w15:restartNumberingAfterBreak="0">
    <w:nsid w:val="1CB91A3B"/>
    <w:multiLevelType w:val="multilevel"/>
    <w:tmpl w:val="FF0E658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38F6551"/>
    <w:multiLevelType w:val="hybridMultilevel"/>
    <w:tmpl w:val="291C8112"/>
    <w:lvl w:ilvl="0" w:tplc="36FCC4D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137D1A"/>
    <w:multiLevelType w:val="hybridMultilevel"/>
    <w:tmpl w:val="DDCEEA6A"/>
    <w:lvl w:ilvl="0" w:tplc="F4DA0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355ED"/>
    <w:multiLevelType w:val="hybridMultilevel"/>
    <w:tmpl w:val="8F960988"/>
    <w:lvl w:ilvl="0" w:tplc="03A88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08A4DF5"/>
    <w:multiLevelType w:val="hybridMultilevel"/>
    <w:tmpl w:val="486CD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7403F"/>
    <w:multiLevelType w:val="hybridMultilevel"/>
    <w:tmpl w:val="062C1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82769"/>
    <w:multiLevelType w:val="hybridMultilevel"/>
    <w:tmpl w:val="5EAEB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E512C"/>
    <w:multiLevelType w:val="hybridMultilevel"/>
    <w:tmpl w:val="94CAA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6" w15:restartNumberingAfterBreak="0">
    <w:nsid w:val="3EDC467C"/>
    <w:multiLevelType w:val="hybridMultilevel"/>
    <w:tmpl w:val="D0F00DAC"/>
    <w:lvl w:ilvl="0" w:tplc="EA126A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ED19A4"/>
    <w:multiLevelType w:val="hybridMultilevel"/>
    <w:tmpl w:val="D54438B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 w15:restartNumberingAfterBreak="0">
    <w:nsid w:val="463F29EF"/>
    <w:multiLevelType w:val="multilevel"/>
    <w:tmpl w:val="A882FEF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Verdana" w:eastAsia="Calibri" w:hAnsi="Verdana" w:cs="Calibri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Verdana" w:eastAsia="Calibri" w:hAnsi="Verdana" w:cs="Calibri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Calibri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A82B36"/>
    <w:multiLevelType w:val="hybridMultilevel"/>
    <w:tmpl w:val="F2B234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C53F45"/>
    <w:multiLevelType w:val="hybridMultilevel"/>
    <w:tmpl w:val="3EB64234"/>
    <w:lvl w:ilvl="0" w:tplc="3D24FBA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7A5801"/>
    <w:multiLevelType w:val="hybridMultilevel"/>
    <w:tmpl w:val="22B6080C"/>
    <w:lvl w:ilvl="0" w:tplc="0415001B">
      <w:start w:val="1"/>
      <w:numFmt w:val="lowerRoman"/>
      <w:lvlText w:val="%1."/>
      <w:lvlJc w:val="righ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4C116144"/>
    <w:multiLevelType w:val="hybridMultilevel"/>
    <w:tmpl w:val="4B98683E"/>
    <w:lvl w:ilvl="0" w:tplc="0ECCEC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6B640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DC2E2E"/>
    <w:multiLevelType w:val="multilevel"/>
    <w:tmpl w:val="11B0D89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1366B0"/>
    <w:multiLevelType w:val="hybridMultilevel"/>
    <w:tmpl w:val="CA162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95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27848"/>
    <w:multiLevelType w:val="hybridMultilevel"/>
    <w:tmpl w:val="144293BC"/>
    <w:lvl w:ilvl="0" w:tplc="8EC6EA6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461CB2"/>
    <w:multiLevelType w:val="hybridMultilevel"/>
    <w:tmpl w:val="1EFA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2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A6230"/>
    <w:multiLevelType w:val="multilevel"/>
    <w:tmpl w:val="9E2C9738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6C1798"/>
    <w:multiLevelType w:val="multilevel"/>
    <w:tmpl w:val="D07014D4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5C3E0009"/>
    <w:multiLevelType w:val="hybridMultilevel"/>
    <w:tmpl w:val="F3245FDC"/>
    <w:lvl w:ilvl="0" w:tplc="04150011">
      <w:start w:val="1"/>
      <w:numFmt w:val="decimal"/>
      <w:lvlText w:val="%1)"/>
      <w:lvlJc w:val="left"/>
      <w:pPr>
        <w:ind w:left="872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40" w15:restartNumberingAfterBreak="0">
    <w:nsid w:val="5CF02194"/>
    <w:multiLevelType w:val="hybridMultilevel"/>
    <w:tmpl w:val="CD9C69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2" w15:restartNumberingAfterBreak="0">
    <w:nsid w:val="6AA62515"/>
    <w:multiLevelType w:val="hybridMultilevel"/>
    <w:tmpl w:val="FB601DF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6D6514"/>
    <w:multiLevelType w:val="multilevel"/>
    <w:tmpl w:val="DB2CE354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4" w15:restartNumberingAfterBreak="0">
    <w:nsid w:val="6E730684"/>
    <w:multiLevelType w:val="hybridMultilevel"/>
    <w:tmpl w:val="33ACA7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27C4E25"/>
    <w:multiLevelType w:val="hybridMultilevel"/>
    <w:tmpl w:val="553EBA18"/>
    <w:lvl w:ilvl="0" w:tplc="DF00BD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066F7"/>
    <w:multiLevelType w:val="hybridMultilevel"/>
    <w:tmpl w:val="CCE866DE"/>
    <w:lvl w:ilvl="0" w:tplc="AA84051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98626C"/>
    <w:multiLevelType w:val="hybridMultilevel"/>
    <w:tmpl w:val="46B868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1">
      <w:start w:val="1"/>
      <w:numFmt w:val="decimal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632048">
    <w:abstractNumId w:val="28"/>
  </w:num>
  <w:num w:numId="2" w16cid:durableId="1741056903">
    <w:abstractNumId w:val="37"/>
  </w:num>
  <w:num w:numId="3" w16cid:durableId="11657786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9104934">
    <w:abstractNumId w:val="39"/>
  </w:num>
  <w:num w:numId="5" w16cid:durableId="844787886">
    <w:abstractNumId w:val="45"/>
  </w:num>
  <w:num w:numId="6" w16cid:durableId="1113591557">
    <w:abstractNumId w:val="42"/>
  </w:num>
  <w:num w:numId="7" w16cid:durableId="1638221026">
    <w:abstractNumId w:val="17"/>
  </w:num>
  <w:num w:numId="8" w16cid:durableId="1381635909">
    <w:abstractNumId w:val="30"/>
  </w:num>
  <w:num w:numId="9" w16cid:durableId="1270552654">
    <w:abstractNumId w:val="26"/>
  </w:num>
  <w:num w:numId="10" w16cid:durableId="1326938406">
    <w:abstractNumId w:val="8"/>
  </w:num>
  <w:num w:numId="11" w16cid:durableId="1005590537">
    <w:abstractNumId w:val="43"/>
  </w:num>
  <w:num w:numId="12" w16cid:durableId="2084373988">
    <w:abstractNumId w:val="46"/>
  </w:num>
  <w:num w:numId="13" w16cid:durableId="703404334">
    <w:abstractNumId w:val="18"/>
  </w:num>
  <w:num w:numId="14" w16cid:durableId="636761765">
    <w:abstractNumId w:val="32"/>
  </w:num>
  <w:num w:numId="15" w16cid:durableId="1415392054">
    <w:abstractNumId w:val="11"/>
  </w:num>
  <w:num w:numId="16" w16cid:durableId="203910723">
    <w:abstractNumId w:val="14"/>
  </w:num>
  <w:num w:numId="17" w16cid:durableId="332152024">
    <w:abstractNumId w:val="21"/>
  </w:num>
  <w:num w:numId="18" w16cid:durableId="2095590309">
    <w:abstractNumId w:val="15"/>
  </w:num>
  <w:num w:numId="19" w16cid:durableId="1989361483">
    <w:abstractNumId w:val="13"/>
  </w:num>
  <w:num w:numId="20" w16cid:durableId="178318220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2048791">
    <w:abstractNumId w:val="41"/>
  </w:num>
  <w:num w:numId="22" w16cid:durableId="12569360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32954541">
    <w:abstractNumId w:val="25"/>
  </w:num>
  <w:num w:numId="24" w16cid:durableId="9762568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87322275">
    <w:abstractNumId w:val="19"/>
  </w:num>
  <w:num w:numId="26" w16cid:durableId="2010912202">
    <w:abstractNumId w:val="9"/>
  </w:num>
  <w:num w:numId="27" w16cid:durableId="649867556">
    <w:abstractNumId w:val="23"/>
  </w:num>
  <w:num w:numId="28" w16cid:durableId="1223832080">
    <w:abstractNumId w:val="34"/>
  </w:num>
  <w:num w:numId="29" w16cid:durableId="1191064698">
    <w:abstractNumId w:val="16"/>
  </w:num>
  <w:num w:numId="30" w16cid:durableId="78988246">
    <w:abstractNumId w:val="22"/>
  </w:num>
  <w:num w:numId="31" w16cid:durableId="50691911">
    <w:abstractNumId w:val="33"/>
  </w:num>
  <w:num w:numId="32" w16cid:durableId="407272616">
    <w:abstractNumId w:val="38"/>
  </w:num>
  <w:num w:numId="33" w16cid:durableId="249970092">
    <w:abstractNumId w:val="27"/>
  </w:num>
  <w:num w:numId="34" w16cid:durableId="615675854">
    <w:abstractNumId w:val="44"/>
  </w:num>
  <w:num w:numId="35" w16cid:durableId="1922761939">
    <w:abstractNumId w:val="47"/>
  </w:num>
  <w:num w:numId="36" w16cid:durableId="10124882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91290244">
    <w:abstractNumId w:val="29"/>
  </w:num>
  <w:num w:numId="38" w16cid:durableId="1801335518">
    <w:abstractNumId w:val="36"/>
  </w:num>
  <w:num w:numId="39" w16cid:durableId="767427775">
    <w:abstractNumId w:val="24"/>
  </w:num>
  <w:num w:numId="40" w16cid:durableId="752430418">
    <w:abstractNumId w:val="40"/>
  </w:num>
  <w:num w:numId="41" w16cid:durableId="368455140">
    <w:abstractNumId w:val="7"/>
  </w:num>
  <w:num w:numId="42" w16cid:durableId="1280066644">
    <w:abstractNumId w:val="31"/>
  </w:num>
  <w:num w:numId="43" w16cid:durableId="1917743013">
    <w:abstractNumId w:val="12"/>
  </w:num>
  <w:num w:numId="44" w16cid:durableId="751464993">
    <w:abstractNumId w:val="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37"/>
    <w:rsid w:val="00011345"/>
    <w:rsid w:val="000179FC"/>
    <w:rsid w:val="00021881"/>
    <w:rsid w:val="000268E2"/>
    <w:rsid w:val="00027664"/>
    <w:rsid w:val="00031E0C"/>
    <w:rsid w:val="0003349D"/>
    <w:rsid w:val="00041B4E"/>
    <w:rsid w:val="00054551"/>
    <w:rsid w:val="00057703"/>
    <w:rsid w:val="00072150"/>
    <w:rsid w:val="00076346"/>
    <w:rsid w:val="00076CE3"/>
    <w:rsid w:val="00083A91"/>
    <w:rsid w:val="0008705F"/>
    <w:rsid w:val="00090BE6"/>
    <w:rsid w:val="00090C0D"/>
    <w:rsid w:val="00091203"/>
    <w:rsid w:val="00096E80"/>
    <w:rsid w:val="000A1C05"/>
    <w:rsid w:val="000D4A39"/>
    <w:rsid w:val="000E032E"/>
    <w:rsid w:val="000E340D"/>
    <w:rsid w:val="000E4088"/>
    <w:rsid w:val="000F2308"/>
    <w:rsid w:val="000F6677"/>
    <w:rsid w:val="001009D3"/>
    <w:rsid w:val="00106D99"/>
    <w:rsid w:val="001128BE"/>
    <w:rsid w:val="00120CC3"/>
    <w:rsid w:val="001304A7"/>
    <w:rsid w:val="00133F71"/>
    <w:rsid w:val="00135B02"/>
    <w:rsid w:val="0014188F"/>
    <w:rsid w:val="00153E37"/>
    <w:rsid w:val="00160A5F"/>
    <w:rsid w:val="00162F2D"/>
    <w:rsid w:val="0016585B"/>
    <w:rsid w:val="00192866"/>
    <w:rsid w:val="001A2608"/>
    <w:rsid w:val="001B2F52"/>
    <w:rsid w:val="001C5B6F"/>
    <w:rsid w:val="001D2FF2"/>
    <w:rsid w:val="001D3CED"/>
    <w:rsid w:val="001D3E5D"/>
    <w:rsid w:val="001D3FD1"/>
    <w:rsid w:val="001E0506"/>
    <w:rsid w:val="001E0CB9"/>
    <w:rsid w:val="001F62A6"/>
    <w:rsid w:val="00202272"/>
    <w:rsid w:val="00205487"/>
    <w:rsid w:val="00215620"/>
    <w:rsid w:val="002270FC"/>
    <w:rsid w:val="00230161"/>
    <w:rsid w:val="00234B94"/>
    <w:rsid w:val="00236FAE"/>
    <w:rsid w:val="0024342D"/>
    <w:rsid w:val="002460BF"/>
    <w:rsid w:val="00254078"/>
    <w:rsid w:val="002562F9"/>
    <w:rsid w:val="00272D47"/>
    <w:rsid w:val="0027335A"/>
    <w:rsid w:val="00277A15"/>
    <w:rsid w:val="00285800"/>
    <w:rsid w:val="00286130"/>
    <w:rsid w:val="002875E2"/>
    <w:rsid w:val="00287EA1"/>
    <w:rsid w:val="00296772"/>
    <w:rsid w:val="002A4E44"/>
    <w:rsid w:val="002A6B31"/>
    <w:rsid w:val="002B4AB6"/>
    <w:rsid w:val="002C09F8"/>
    <w:rsid w:val="002C1A64"/>
    <w:rsid w:val="002C2A0D"/>
    <w:rsid w:val="002D7B99"/>
    <w:rsid w:val="002E245C"/>
    <w:rsid w:val="002F3F31"/>
    <w:rsid w:val="002F5672"/>
    <w:rsid w:val="0030710E"/>
    <w:rsid w:val="00316A22"/>
    <w:rsid w:val="00326882"/>
    <w:rsid w:val="00342ED5"/>
    <w:rsid w:val="00351BBF"/>
    <w:rsid w:val="00352CE3"/>
    <w:rsid w:val="00354423"/>
    <w:rsid w:val="00357A26"/>
    <w:rsid w:val="00360439"/>
    <w:rsid w:val="00360718"/>
    <w:rsid w:val="0036660C"/>
    <w:rsid w:val="00366D8C"/>
    <w:rsid w:val="00370D2A"/>
    <w:rsid w:val="003866CA"/>
    <w:rsid w:val="00386DAF"/>
    <w:rsid w:val="00391891"/>
    <w:rsid w:val="003A2968"/>
    <w:rsid w:val="003A40E6"/>
    <w:rsid w:val="003A49F3"/>
    <w:rsid w:val="003B115B"/>
    <w:rsid w:val="003D09CC"/>
    <w:rsid w:val="003F3173"/>
    <w:rsid w:val="003F6E96"/>
    <w:rsid w:val="004008E7"/>
    <w:rsid w:val="004072B9"/>
    <w:rsid w:val="00416CFC"/>
    <w:rsid w:val="0042285E"/>
    <w:rsid w:val="004231F6"/>
    <w:rsid w:val="00426C01"/>
    <w:rsid w:val="00434AC0"/>
    <w:rsid w:val="00434B26"/>
    <w:rsid w:val="00435BCB"/>
    <w:rsid w:val="004444B9"/>
    <w:rsid w:val="00447A6F"/>
    <w:rsid w:val="0045506E"/>
    <w:rsid w:val="00457877"/>
    <w:rsid w:val="00471FFE"/>
    <w:rsid w:val="00472747"/>
    <w:rsid w:val="004777DC"/>
    <w:rsid w:val="00480DF4"/>
    <w:rsid w:val="00481CC5"/>
    <w:rsid w:val="004866FD"/>
    <w:rsid w:val="0049078E"/>
    <w:rsid w:val="004B2475"/>
    <w:rsid w:val="004B3786"/>
    <w:rsid w:val="004B5234"/>
    <w:rsid w:val="004C7E9F"/>
    <w:rsid w:val="004D390C"/>
    <w:rsid w:val="004D50E7"/>
    <w:rsid w:val="004E0262"/>
    <w:rsid w:val="004E3666"/>
    <w:rsid w:val="004E5648"/>
    <w:rsid w:val="004E67CF"/>
    <w:rsid w:val="004E7838"/>
    <w:rsid w:val="004F6A4C"/>
    <w:rsid w:val="00504389"/>
    <w:rsid w:val="00505C8D"/>
    <w:rsid w:val="00512431"/>
    <w:rsid w:val="00521FE9"/>
    <w:rsid w:val="00526DB4"/>
    <w:rsid w:val="00526E3F"/>
    <w:rsid w:val="00536700"/>
    <w:rsid w:val="0054195E"/>
    <w:rsid w:val="00544097"/>
    <w:rsid w:val="00544D95"/>
    <w:rsid w:val="005475FB"/>
    <w:rsid w:val="00556AA4"/>
    <w:rsid w:val="00587401"/>
    <w:rsid w:val="005876EB"/>
    <w:rsid w:val="00591CFB"/>
    <w:rsid w:val="00592F83"/>
    <w:rsid w:val="0059372B"/>
    <w:rsid w:val="005949B7"/>
    <w:rsid w:val="00597725"/>
    <w:rsid w:val="005B0E37"/>
    <w:rsid w:val="005B6CB5"/>
    <w:rsid w:val="005C5A42"/>
    <w:rsid w:val="005C74D0"/>
    <w:rsid w:val="005C7741"/>
    <w:rsid w:val="005D00F1"/>
    <w:rsid w:val="005D57BB"/>
    <w:rsid w:val="005D5E64"/>
    <w:rsid w:val="005E00C6"/>
    <w:rsid w:val="005F1C01"/>
    <w:rsid w:val="005F1D13"/>
    <w:rsid w:val="005F6266"/>
    <w:rsid w:val="00611BD1"/>
    <w:rsid w:val="00614706"/>
    <w:rsid w:val="00616547"/>
    <w:rsid w:val="0062100D"/>
    <w:rsid w:val="00621905"/>
    <w:rsid w:val="006248BD"/>
    <w:rsid w:val="006310A7"/>
    <w:rsid w:val="006318F3"/>
    <w:rsid w:val="0063210B"/>
    <w:rsid w:val="00632696"/>
    <w:rsid w:val="00636721"/>
    <w:rsid w:val="00652BA5"/>
    <w:rsid w:val="00656BB5"/>
    <w:rsid w:val="00664030"/>
    <w:rsid w:val="00666EA9"/>
    <w:rsid w:val="0067371A"/>
    <w:rsid w:val="006824B5"/>
    <w:rsid w:val="00693070"/>
    <w:rsid w:val="00694BC0"/>
    <w:rsid w:val="00696E63"/>
    <w:rsid w:val="006A12B1"/>
    <w:rsid w:val="006A19B6"/>
    <w:rsid w:val="006A474A"/>
    <w:rsid w:val="006A63C4"/>
    <w:rsid w:val="006A6D52"/>
    <w:rsid w:val="006B467C"/>
    <w:rsid w:val="006B5902"/>
    <w:rsid w:val="006C5131"/>
    <w:rsid w:val="006C7298"/>
    <w:rsid w:val="006D62EB"/>
    <w:rsid w:val="006E1DAE"/>
    <w:rsid w:val="006E43FF"/>
    <w:rsid w:val="006E46EE"/>
    <w:rsid w:val="006E4846"/>
    <w:rsid w:val="006F4EEA"/>
    <w:rsid w:val="007028B2"/>
    <w:rsid w:val="00703496"/>
    <w:rsid w:val="007037B0"/>
    <w:rsid w:val="007133DE"/>
    <w:rsid w:val="007249CC"/>
    <w:rsid w:val="00724BD4"/>
    <w:rsid w:val="00727AB2"/>
    <w:rsid w:val="00730D61"/>
    <w:rsid w:val="00730F27"/>
    <w:rsid w:val="0074480D"/>
    <w:rsid w:val="00750AC5"/>
    <w:rsid w:val="00752009"/>
    <w:rsid w:val="00753524"/>
    <w:rsid w:val="00756F27"/>
    <w:rsid w:val="00757038"/>
    <w:rsid w:val="0076022F"/>
    <w:rsid w:val="00777C47"/>
    <w:rsid w:val="00785B32"/>
    <w:rsid w:val="00790E64"/>
    <w:rsid w:val="007B5504"/>
    <w:rsid w:val="007C1334"/>
    <w:rsid w:val="007D0046"/>
    <w:rsid w:val="007D633C"/>
    <w:rsid w:val="007E2F2D"/>
    <w:rsid w:val="007E535B"/>
    <w:rsid w:val="007F3A89"/>
    <w:rsid w:val="007F64EE"/>
    <w:rsid w:val="00801DBD"/>
    <w:rsid w:val="0080262F"/>
    <w:rsid w:val="008149F4"/>
    <w:rsid w:val="00827A7D"/>
    <w:rsid w:val="00832017"/>
    <w:rsid w:val="00840E38"/>
    <w:rsid w:val="0085319E"/>
    <w:rsid w:val="00854436"/>
    <w:rsid w:val="0085517B"/>
    <w:rsid w:val="00855454"/>
    <w:rsid w:val="00860A01"/>
    <w:rsid w:val="008714DD"/>
    <w:rsid w:val="00871851"/>
    <w:rsid w:val="0087338D"/>
    <w:rsid w:val="00882C7C"/>
    <w:rsid w:val="00890521"/>
    <w:rsid w:val="008B2AD3"/>
    <w:rsid w:val="008B2FB7"/>
    <w:rsid w:val="008B6E1C"/>
    <w:rsid w:val="009062E9"/>
    <w:rsid w:val="00907F51"/>
    <w:rsid w:val="009151E4"/>
    <w:rsid w:val="009356AC"/>
    <w:rsid w:val="00944FE1"/>
    <w:rsid w:val="00945D9E"/>
    <w:rsid w:val="00950410"/>
    <w:rsid w:val="009530E1"/>
    <w:rsid w:val="00954629"/>
    <w:rsid w:val="009564C6"/>
    <w:rsid w:val="00967CC1"/>
    <w:rsid w:val="00971342"/>
    <w:rsid w:val="00974FD8"/>
    <w:rsid w:val="0098181D"/>
    <w:rsid w:val="00990235"/>
    <w:rsid w:val="00992722"/>
    <w:rsid w:val="00993D77"/>
    <w:rsid w:val="009A0CEC"/>
    <w:rsid w:val="009A1C8E"/>
    <w:rsid w:val="009B4CBA"/>
    <w:rsid w:val="009B7E2B"/>
    <w:rsid w:val="009C4015"/>
    <w:rsid w:val="009E4853"/>
    <w:rsid w:val="00A0328E"/>
    <w:rsid w:val="00A04A60"/>
    <w:rsid w:val="00A07F05"/>
    <w:rsid w:val="00A10243"/>
    <w:rsid w:val="00A3439C"/>
    <w:rsid w:val="00A54B77"/>
    <w:rsid w:val="00A640C3"/>
    <w:rsid w:val="00A71E66"/>
    <w:rsid w:val="00A761AD"/>
    <w:rsid w:val="00A802EF"/>
    <w:rsid w:val="00A85D1D"/>
    <w:rsid w:val="00A86F74"/>
    <w:rsid w:val="00A8756F"/>
    <w:rsid w:val="00A919A4"/>
    <w:rsid w:val="00A92271"/>
    <w:rsid w:val="00A936F3"/>
    <w:rsid w:val="00A976B2"/>
    <w:rsid w:val="00AA0237"/>
    <w:rsid w:val="00AB1E4A"/>
    <w:rsid w:val="00AB32C2"/>
    <w:rsid w:val="00AD38D8"/>
    <w:rsid w:val="00AD5A63"/>
    <w:rsid w:val="00AD6E34"/>
    <w:rsid w:val="00AE0397"/>
    <w:rsid w:val="00AE05C1"/>
    <w:rsid w:val="00AE6177"/>
    <w:rsid w:val="00AE7868"/>
    <w:rsid w:val="00AF1294"/>
    <w:rsid w:val="00AF6A5B"/>
    <w:rsid w:val="00B01D77"/>
    <w:rsid w:val="00B0362B"/>
    <w:rsid w:val="00B22DAA"/>
    <w:rsid w:val="00B3308E"/>
    <w:rsid w:val="00B36E65"/>
    <w:rsid w:val="00B372A7"/>
    <w:rsid w:val="00B44BCE"/>
    <w:rsid w:val="00B44C88"/>
    <w:rsid w:val="00B44FD2"/>
    <w:rsid w:val="00B530C5"/>
    <w:rsid w:val="00B54374"/>
    <w:rsid w:val="00B82D1B"/>
    <w:rsid w:val="00B84A97"/>
    <w:rsid w:val="00BA189B"/>
    <w:rsid w:val="00BA36D1"/>
    <w:rsid w:val="00BA6D0A"/>
    <w:rsid w:val="00BA73BF"/>
    <w:rsid w:val="00BB1BE8"/>
    <w:rsid w:val="00BB7008"/>
    <w:rsid w:val="00BC3EBE"/>
    <w:rsid w:val="00BE32EB"/>
    <w:rsid w:val="00BF10F1"/>
    <w:rsid w:val="00BF2B86"/>
    <w:rsid w:val="00BF3A4B"/>
    <w:rsid w:val="00C014E1"/>
    <w:rsid w:val="00C07032"/>
    <w:rsid w:val="00C124E3"/>
    <w:rsid w:val="00C12ECB"/>
    <w:rsid w:val="00C139EF"/>
    <w:rsid w:val="00C1510F"/>
    <w:rsid w:val="00C16184"/>
    <w:rsid w:val="00C57969"/>
    <w:rsid w:val="00C768DE"/>
    <w:rsid w:val="00C77DB9"/>
    <w:rsid w:val="00C84341"/>
    <w:rsid w:val="00CA527E"/>
    <w:rsid w:val="00CA5C35"/>
    <w:rsid w:val="00CA6C36"/>
    <w:rsid w:val="00CC37F5"/>
    <w:rsid w:val="00CD159B"/>
    <w:rsid w:val="00D00A86"/>
    <w:rsid w:val="00D069EC"/>
    <w:rsid w:val="00D13CCB"/>
    <w:rsid w:val="00D20CD2"/>
    <w:rsid w:val="00D3007B"/>
    <w:rsid w:val="00D33CAE"/>
    <w:rsid w:val="00D36205"/>
    <w:rsid w:val="00D433E5"/>
    <w:rsid w:val="00D52D43"/>
    <w:rsid w:val="00D55C4F"/>
    <w:rsid w:val="00D74787"/>
    <w:rsid w:val="00D8237E"/>
    <w:rsid w:val="00D92FB5"/>
    <w:rsid w:val="00DA222B"/>
    <w:rsid w:val="00DA22C9"/>
    <w:rsid w:val="00DB1755"/>
    <w:rsid w:val="00DB5C2C"/>
    <w:rsid w:val="00DB6D0C"/>
    <w:rsid w:val="00DB6DBE"/>
    <w:rsid w:val="00DE538D"/>
    <w:rsid w:val="00DF4B07"/>
    <w:rsid w:val="00DF6348"/>
    <w:rsid w:val="00E01FC3"/>
    <w:rsid w:val="00E41E7A"/>
    <w:rsid w:val="00E43822"/>
    <w:rsid w:val="00E536D8"/>
    <w:rsid w:val="00E6034B"/>
    <w:rsid w:val="00E61D58"/>
    <w:rsid w:val="00E66C12"/>
    <w:rsid w:val="00E72307"/>
    <w:rsid w:val="00E7302D"/>
    <w:rsid w:val="00EA091B"/>
    <w:rsid w:val="00EA0A73"/>
    <w:rsid w:val="00EA18C5"/>
    <w:rsid w:val="00EA4826"/>
    <w:rsid w:val="00EB7276"/>
    <w:rsid w:val="00EC6EAB"/>
    <w:rsid w:val="00EC78D0"/>
    <w:rsid w:val="00EC7C3E"/>
    <w:rsid w:val="00ED29AA"/>
    <w:rsid w:val="00ED5415"/>
    <w:rsid w:val="00ED5B83"/>
    <w:rsid w:val="00EF2699"/>
    <w:rsid w:val="00EF79B3"/>
    <w:rsid w:val="00F13CA5"/>
    <w:rsid w:val="00F1652F"/>
    <w:rsid w:val="00F17680"/>
    <w:rsid w:val="00F256F1"/>
    <w:rsid w:val="00F40C20"/>
    <w:rsid w:val="00F44434"/>
    <w:rsid w:val="00F54484"/>
    <w:rsid w:val="00F54A02"/>
    <w:rsid w:val="00F600D3"/>
    <w:rsid w:val="00F81FFC"/>
    <w:rsid w:val="00F86AA1"/>
    <w:rsid w:val="00F901B7"/>
    <w:rsid w:val="00F91BA1"/>
    <w:rsid w:val="00F91DCB"/>
    <w:rsid w:val="00F920FC"/>
    <w:rsid w:val="00F952F7"/>
    <w:rsid w:val="00FA0A40"/>
    <w:rsid w:val="00FA1867"/>
    <w:rsid w:val="00FA599E"/>
    <w:rsid w:val="00FB31C2"/>
    <w:rsid w:val="00FC0A93"/>
    <w:rsid w:val="00FF4D91"/>
    <w:rsid w:val="00FF6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29A50A"/>
  <w15:docId w15:val="{D3554807-CBD6-4B11-84E5-C4978878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F31"/>
    <w:pPr>
      <w:spacing w:after="200" w:line="276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rsid w:val="005D00F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40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40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4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440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D0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D00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D00F1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5D00F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1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370D2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0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07B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0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07B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0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007B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1F62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F62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62A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62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F62A6"/>
    <w:rPr>
      <w:vertAlign w:val="superscript"/>
    </w:rPr>
  </w:style>
  <w:style w:type="paragraph" w:styleId="Zwykytekst">
    <w:name w:val="Plain Text"/>
    <w:basedOn w:val="Normalny"/>
    <w:link w:val="ZwykytekstZnak"/>
    <w:rsid w:val="00750AC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AC5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02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8B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E72307"/>
    <w:pPr>
      <w:widowControl w:val="0"/>
      <w:autoSpaceDE w:val="0"/>
      <w:autoSpaceDN w:val="0"/>
      <w:spacing w:after="0" w:line="240" w:lineRule="auto"/>
      <w:ind w:left="129"/>
    </w:pPr>
    <w:rPr>
      <w:rFonts w:ascii="Avenir-Light" w:eastAsia="Avenir-Light" w:hAnsi="Avenir-Light" w:cs="Avenir-Light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72307"/>
    <w:rPr>
      <w:rFonts w:ascii="Avenir-Light" w:eastAsia="Avenir-Light" w:hAnsi="Avenir-Light" w:cs="Avenir-Light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E72307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styleId="Pogrubienie">
    <w:name w:val="Strong"/>
    <w:uiPriority w:val="22"/>
    <w:qFormat/>
    <w:rsid w:val="00AE786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74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FD8"/>
    <w:rPr>
      <w:rFonts w:ascii="Calibri" w:eastAsia="Calibri" w:hAnsi="Calibri" w:cs="Calibri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52B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52BA5"/>
    <w:rPr>
      <w:rFonts w:ascii="Calibri" w:eastAsia="Calibri" w:hAnsi="Calibri" w:cs="Calibri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0521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F3F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F3F31"/>
    <w:rPr>
      <w:rFonts w:ascii="Calibri" w:eastAsia="Calibri" w:hAnsi="Calibri" w:cs="Calibri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3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4341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4341"/>
    <w:rPr>
      <w:vertAlign w:val="superscript"/>
    </w:rPr>
  </w:style>
  <w:style w:type="paragraph" w:customStyle="1" w:styleId="Normalny1">
    <w:name w:val="Normalny1"/>
    <w:rsid w:val="00D55C4F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Poprawka">
    <w:name w:val="Revision"/>
    <w:hidden/>
    <w:uiPriority w:val="99"/>
    <w:semiHidden/>
    <w:rsid w:val="006A474A"/>
    <w:pPr>
      <w:spacing w:after="0" w:line="240" w:lineRule="auto"/>
    </w:pPr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409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54409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54409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a">
    <w:name w:val="List"/>
    <w:basedOn w:val="Normalny"/>
    <w:uiPriority w:val="99"/>
    <w:unhideWhenUsed/>
    <w:rsid w:val="0054409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544097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544097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544097"/>
    <w:pPr>
      <w:ind w:left="1132" w:hanging="283"/>
      <w:contextualSpacing/>
    </w:pPr>
  </w:style>
  <w:style w:type="paragraph" w:styleId="Listapunktowana">
    <w:name w:val="List Bullet"/>
    <w:basedOn w:val="Normalny"/>
    <w:uiPriority w:val="99"/>
    <w:unhideWhenUsed/>
    <w:rsid w:val="00544097"/>
    <w:pPr>
      <w:numPr>
        <w:numId w:val="44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544097"/>
    <w:pPr>
      <w:spacing w:after="120"/>
      <w:ind w:left="566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5440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44097"/>
    <w:rPr>
      <w:rFonts w:ascii="Calibri" w:eastAsia="Calibri" w:hAnsi="Calibri" w:cs="Calibri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44097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44097"/>
    <w:rPr>
      <w:rFonts w:ascii="Calibri" w:eastAsia="Calibri" w:hAnsi="Calibri" w:cs="Calibri"/>
    </w:rPr>
  </w:style>
  <w:style w:type="paragraph" w:styleId="Nagweknotatki">
    <w:name w:val="Note Heading"/>
    <w:basedOn w:val="Normalny"/>
    <w:next w:val="Normalny"/>
    <w:link w:val="NagweknotatkiZnak"/>
    <w:uiPriority w:val="99"/>
    <w:unhideWhenUsed/>
    <w:rsid w:val="00544097"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rsid w:val="0054409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638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58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64797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5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549780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2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094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6003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34896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061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87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8469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8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77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3600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03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3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8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298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0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7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890.E0F61E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AF549-AAB8-432C-9D91-9C3FBDCF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Michał Kwinta</cp:lastModifiedBy>
  <cp:revision>7</cp:revision>
  <cp:lastPrinted>2023-01-27T08:50:00Z</cp:lastPrinted>
  <dcterms:created xsi:type="dcterms:W3CDTF">2023-01-27T08:57:00Z</dcterms:created>
  <dcterms:modified xsi:type="dcterms:W3CDTF">2026-05-04T06:57:00Z</dcterms:modified>
</cp:coreProperties>
</file>